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 / Waschküche/ 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04448055" name="019f03c8-08a3-7921-b3e4-305109eb66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386426" name="019f03c8-08a3-7921-b3e4-305109eb66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 - 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83247356" name="019f03ca-4f88-72eb-a1b5-8ab8033f3a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1287803" name="019f03ca-4f88-72eb-a1b5-8ab8033f3a9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9, 8590 Romanshorn</w:t>
          </w:r>
        </w:p>
        <w:p>
          <w:pPr>
            <w:spacing w:before="0" w:after="0"/>
          </w:pPr>
          <w:r>
            <w:t>1029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